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</w:t>
            </w:r>
            <w:r w:rsidR="003C512C">
              <w:rPr>
                <w:u w:val="single"/>
              </w:rPr>
              <w:t xml:space="preserve"> 18</w:t>
            </w:r>
            <w:r w:rsidRPr="00284FA2">
              <w:rPr>
                <w:u w:val="single"/>
              </w:rPr>
              <w:t>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9823AC" w:rsidP="00FC6266">
            <w:pPr>
              <w:rPr>
                <w:noProof/>
              </w:rPr>
            </w:pPr>
            <w:r>
              <w:t>Aanpak Japanse duizendknoop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9823AC" w:rsidP="009823AC">
            <w:r>
              <w:t>AI2022-0144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  <w:bookmarkStart w:id="0" w:name="_GoBack"/>
            <w:bookmarkEnd w:id="0"/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Default="004569C5" w:rsidP="004569C5"/>
    <w:p w:rsidR="00886F3A" w:rsidRPr="00DC6552" w:rsidRDefault="00886F3A" w:rsidP="004569C5">
      <w:pPr>
        <w:rPr>
          <w:i/>
          <w:sz w:val="18"/>
          <w:szCs w:val="18"/>
        </w:rPr>
      </w:pPr>
      <w:r w:rsidRPr="00DC6552">
        <w:rPr>
          <w:i/>
          <w:sz w:val="18"/>
          <w:szCs w:val="18"/>
        </w:rPr>
        <w:t>NB</w:t>
      </w:r>
      <w:r w:rsidR="00DC6552" w:rsidRPr="00DC6552">
        <w:rPr>
          <w:i/>
          <w:sz w:val="18"/>
          <w:szCs w:val="18"/>
        </w:rPr>
        <w:t>.</w:t>
      </w:r>
      <w:r w:rsidRPr="00DC6552">
        <w:rPr>
          <w:i/>
          <w:sz w:val="18"/>
          <w:szCs w:val="18"/>
        </w:rPr>
        <w:t xml:space="preserve"> De boetebepaling in artikel 10.1 Raamovereenkomst is van toepassing op de door Inschrijver ingevulde ambitieniveau.</w:t>
      </w:r>
    </w:p>
    <w:p w:rsidR="00886F3A" w:rsidRPr="008C6AE6" w:rsidRDefault="00886F3A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9823AC">
        <w:t>2022-0144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0C4496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0C4496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0C44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0C4496"/>
    <w:rsid w:val="00177A29"/>
    <w:rsid w:val="002B5524"/>
    <w:rsid w:val="003B3222"/>
    <w:rsid w:val="003C512C"/>
    <w:rsid w:val="00424DED"/>
    <w:rsid w:val="004569C5"/>
    <w:rsid w:val="00482A4F"/>
    <w:rsid w:val="00527398"/>
    <w:rsid w:val="00632123"/>
    <w:rsid w:val="008104C5"/>
    <w:rsid w:val="008402D9"/>
    <w:rsid w:val="00886F3A"/>
    <w:rsid w:val="009175F9"/>
    <w:rsid w:val="009761CF"/>
    <w:rsid w:val="009823AC"/>
    <w:rsid w:val="009B0D92"/>
    <w:rsid w:val="00A03098"/>
    <w:rsid w:val="00A3732E"/>
    <w:rsid w:val="00A53085"/>
    <w:rsid w:val="00BC25FD"/>
    <w:rsid w:val="00BD0C39"/>
    <w:rsid w:val="00BD227D"/>
    <w:rsid w:val="00DB74E1"/>
    <w:rsid w:val="00DC6552"/>
    <w:rsid w:val="00DF7495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72287B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Erün, Haci</cp:lastModifiedBy>
  <cp:revision>7</cp:revision>
  <dcterms:created xsi:type="dcterms:W3CDTF">2022-10-04T13:29:00Z</dcterms:created>
  <dcterms:modified xsi:type="dcterms:W3CDTF">2022-10-21T13:14:00Z</dcterms:modified>
</cp:coreProperties>
</file>